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6211597" name="019f7f55-77a6-714a-9234-9125349594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5309513" name="019f7f55-77a6-714a-9234-9125349594b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0915633" name="019f7f55-8faf-7ddb-94e1-9826336458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8156186" name="019f7f55-8faf-7ddb-94e1-9826336458b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7704994" name="019f7f5b-e0f7-7e34-b53c-43a0027287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4784389" name="019f7f5b-e0f7-7e34-b53c-43a0027287a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1316951" name="019f7f5c-0fbf-73cb-ba52-f46fbfa2b4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7332586" name="019f7f5c-0fbf-73cb-ba52-f46fbfa2b4a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1030559" name="019f7f5f-a4b4-78b9-91c7-41585f2635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4458413" name="019f7f5f-a4b4-78b9-91c7-41585f2635a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0113934" name="019f7f5f-bcc4-7d1c-a338-16c2cf4ee6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4303985" name="019f7f5f-bcc4-7d1c-a338-16c2cf4ee6c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Wand/ 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1283538" name="019f7f6d-d43e-7371-a0b4-db097cbc84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8446518" name="019f7f6d-d43e-7371-a0b4-db097cbc841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249333" name="019f7f6d-e8c6-7ee6-84ad-d90bab000b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939705" name="019f7f6d-e8c6-7ee6-84ad-d90bab000b2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4972340" name="019f7f81-fd3d-753c-aa30-6af167ea03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6411576" name="019f7f81-fd3d-753c-aa30-6af167ea03b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1638316" name="019f7f82-1856-7692-98ce-e32c45b0b0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7917520" name="019f7f82-1856-7692-98ce-e32c45b0b0d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Schoeckstrasse 2, St. Gallen</w:t>
          </w:r>
        </w:p>
        <w:p>
          <w:pPr>
            <w:spacing w:before="0" w:after="0"/>
          </w:pPr>
          <w:r>
            <w:t>1085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